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81565803" name="019fdbf9-2ba1-7ced-bce4-1fe61fd31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553593" name="019fdbf9-2ba1-7ced-bce4-1fe61fd316b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86062456" name="019fdc46-fbe7-77fd-91dc-ba5cd22793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781385" name="019fdc46-fbe7-77fd-91dc-ba5cd227935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6304037" name="019fdbfa-c21d-7521-af6b-58668b350a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807453" name="019fdbfa-c21d-7521-af6b-58668b350af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72597999" name="019fdbfd-da47-7af3-94ca-239017f2af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217971" name="019fdbfd-da47-7af3-94ca-239017f2afb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4555875" name="019fdc00-ae52-7fa3-ac8a-0e4e273866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252598" name="019fdc00-ae52-7fa3-ac8a-0e4e273866a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88501616" name="019fdc01-8ab3-751b-a225-0404b37fe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548097" name="019fdc01-8ab3-751b-a225-0404b37fe81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70039945" name="019fdc05-3f39-761c-829a-7f6b7e17ea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274186" name="019fdc05-3f39-761c-829a-7f6b7e17ea4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43414999" name="019fdc3d-43ee-7dcc-9880-6a03bb5274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854536" name="019fdc3d-43ee-7dcc-9880-6a03bb5274d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65904473" name="019fdc42-05f9-793b-8099-96a29fb8a5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422354" name="019fdc42-05f9-793b-8099-96a29fb8a5f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Wohnzimmer/ Cheminée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64888188" name="019fdc48-8fd3-737b-a1f5-da731bafbf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033079" name="019fdc48-8fd3-737b-a1f5-da731bafbfb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5559248" name="019fdc4e-7ab2-767c-b3da-91f639d412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987733" name="019fdc4e-7ab2-767c-b3da-91f639d412a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2455320" name="019fdbfb-d129-7dd2-b9b8-fae4cb0023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69308" name="019fdbfb-d129-7dd2-b9b8-fae4cb00234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79347359" name="019fdbfe-9931-76aa-9cef-df1df02b61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957011" name="019fdbfe-9931-76aa-9cef-df1df02b616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10739026" name="019fdc02-505c-73f2-a91d-d46ee411df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883527" name="019fdc02-505c-73f2-a91d-d46ee411df0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92904388" name="019fdc40-8718-7809-b173-0f15ce964a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101591" name="019fdc40-8718-7809-b173-0f15ce964a0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88649189" name="019fdc43-eb26-7546-b9ee-a8116c6c76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924967" name="019fdc43-eb26-7546-b9ee-a8116c6c76c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 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35682757" name="019fdbfc-c5f9-7e50-be80-799983e85a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063600" name="019fdbfc-c5f9-7e50-be80-799983e85a2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 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5508208" name="019fdbff-93bb-7e5e-b9d5-5c67f077e4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49232" name="019fdbff-93bb-7e5e-b9d5-5c67f077e42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Küche/ 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 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69352457" name="019fdc41-4506-7e63-96f6-dcb225b6a8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405625" name="019fdc41-4506-7e63-96f6-dcb225b6a8f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Kork Isolierung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962096859" name="019fdc03-277e-7738-8063-aa51a6b84f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340605" name="019fdc03-277e-7738-8063-aa51a6b84f3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69211347" name="019fdc04-345c-79a2-9272-1b252ba218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469651" name="019fdc04-345c-79a2-9272-1b252ba2188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54146656" name="019fdc3f-bc8f-7a22-9bf1-2ffab0538e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216370" name="019fdc3f-bc8f-7a22-9bf1-2ffab0538ea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91915867" name="019fdc42-bbac-77db-9151-54e8751c7b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563316" name="019fdc42-bbac-77db-9151-54e8751c7bb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20700221" name="019fdc05-f1b5-7938-9a7c-7ad2b3769b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415771" name="019fdc05-f1b5-7938-9a7c-7ad2b3769ba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Glasbausteine </w:t>
            </w:r>
          </w:p>
        </w:tc>
        <w:tc>
          <w:p>
            <w:pPr>
              <w:spacing w:before="0" w:after="0" w:line="240" w:lineRule="auto"/>
            </w:pPr>
            <w:r>
              <w:t>Fugenmörtel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9969419" name="019fdc3b-d14c-74b8-99d7-ea853be69d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512921" name="019fdc3b-d14c-74b8-99d7-ea853be69dd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66656245" name="019fdc3e-af1f-75f2-a7d5-26b25726c5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744464" name="019fdc3e-af1f-75f2-a7d5-26b25726c53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19877971" name="019fdc44-ca35-72d7-a84b-6cc81699c5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35095" name="019fdc44-ca35-72d7-a84b-6cc81699c51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66909501" name="019fdc47-dc18-7ab0-b5f3-f792631a4b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295418" name="019fdc47-dc18-7ab0-b5f3-f792631a4bf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3894313" name="019fdc4c-a18e-7293-8d56-6c0210f1fd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543631" name="019fdc4c-a18e-7293-8d56-6c0210f1fd3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417137546" name="019fdc45-a7b6-7845-81cf-bd1e8be99a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125455" name="019fdc45-a7b6-7845-81cf-bd1e8be99a1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97632545" name="019fdc4d-67b8-7eea-aceb-4cc92e29c3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974976" name="019fdc4d-67b8-7eea-aceb-4cc92e29c388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67147317" name="019fdc49-98bd-7aaa-9b80-3a41d3c2cd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647865" name="019fdc49-98bd-7aaa-9b80-3a41d3c2cde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Abdeckung Pflanzen Beet</w:t>
            </w:r>
          </w:p>
        </w:tc>
        <w:tc>
          <w:p>
            <w:pPr>
              <w:spacing w:before="0" w:after="0" w:line="240" w:lineRule="auto"/>
            </w:pPr>
            <w:r>
              <w:t>Natursteinplatte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53664804" name="019fdc4b-0a61-7b21-a650-9c89591e6b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460983" name="019fdc4b-0a61-7b21-a650-9c89591e6bf5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Fassade/ Dach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Wand/ Dach</w:t>
            </w:r>
          </w:p>
        </w:tc>
        <w:tc>
          <w:p>
            <w:pPr>
              <w:spacing w:before="0" w:after="0" w:line="240" w:lineRule="auto"/>
            </w:pPr>
            <w:r>
              <w:t>Fassade/ 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77230919" name="019fdc4f-b255-7264-a5f0-671cdfa7e4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10164" name="019fdc4f-b255-7264-a5f0-671cdfa7e48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Adlerfeldstrasse 47, 4402 Frenkendorf</w:t>
          </w:r>
        </w:p>
        <w:p>
          <w:pPr>
            <w:spacing w:before="0" w:after="0"/>
          </w:pPr>
          <w:r>
            <w:t>DN 1128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